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263 Jazz-Funk Юніори 2 Solo 1 Ліга</w:t>
      </w:r>
    </w:p>
    <w:p>
      <w:pPr>
        <w:pStyle w:val="Heading2"/>
      </w:pPr>
      <w:r>
        <w:t>Чвертьфінал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Шаповалова Тетяна</w:t>
      </w:r>
    </w:p>
    <w:p>
      <w:pPr>
        <w:spacing w:before="0" w:after="0"/>
      </w:pPr>
      <w:r>
        <w:t>B - KATiA (Чернігів)</w:t>
      </w:r>
    </w:p>
    <w:p>
      <w:pPr>
        <w:spacing w:before="0" w:after="0"/>
      </w:pPr>
      <w:r>
        <w:t>C - Альона Міщенко</w:t>
      </w:r>
    </w:p>
    <w:p>
      <w:pPr>
        <w:spacing w:before="0" w:after="0"/>
      </w:pPr>
      <w:r>
        <w:t>D - Дар`я Алексашина</w:t>
      </w:r>
    </w:p>
    <w:p>
      <w:pPr>
        <w:spacing w:before="0" w:after="0"/>
      </w:pPr>
      <w:r>
        <w:t>E - Сидорцова Яна</w:t>
      </w:r>
    </w:p>
    <w:p>
      <w:pPr>
        <w:spacing w:after="120"/>
      </w:pPr>
    </w:p>
    <w:p>
      <w:r>
        <w:t>В наступне коло пройшли:</w:t>
      </w:r>
    </w:p>
    <w:p>
      <w:pPr>
        <w:pStyle w:val="ListBullet"/>
      </w:pPr>
      <w:r>
        <w:t>#395 Анастасія Тесленко</w:t>
      </w:r>
    </w:p>
    <w:p>
      <w:pPr>
        <w:pStyle w:val="ListBullet"/>
      </w:pPr>
      <w:r>
        <w:t>#309 Марія Катяш</w:t>
      </w:r>
    </w:p>
    <w:p>
      <w:pPr>
        <w:pStyle w:val="ListBullet"/>
      </w:pPr>
      <w:r>
        <w:t>#292 Анастасія Верьовкіна</w:t>
      </w:r>
    </w:p>
    <w:p>
      <w:pPr>
        <w:pStyle w:val="ListBullet"/>
      </w:pPr>
      <w:r>
        <w:t>#338 Орина Силенко</w:t>
      </w:r>
    </w:p>
    <w:p>
      <w:pPr>
        <w:pStyle w:val="ListBullet"/>
      </w:pPr>
      <w:r>
        <w:t>#306 Вероника Ивченко</w:t>
      </w:r>
    </w:p>
    <w:p>
      <w:pPr>
        <w:pStyle w:val="ListBullet"/>
      </w:pPr>
      <w:r>
        <w:t>#293 Олександра Гірченко</w:t>
      </w:r>
    </w:p>
    <w:p>
      <w:pPr>
        <w:pStyle w:val="ListBullet"/>
      </w:pPr>
      <w:r>
        <w:t>#238 Анна Опілат</w:t>
      </w:r>
    </w:p>
    <w:p>
      <w:pPr>
        <w:pStyle w:val="ListBullet"/>
      </w:pPr>
      <w:r>
        <w:t>#261 Мария Машкина</w:t>
      </w:r>
    </w:p>
    <w:p>
      <w:pPr>
        <w:pStyle w:val="ListBullet"/>
      </w:pPr>
      <w:r>
        <w:t>#205 Альбіна Нурмуханова</w:t>
      </w:r>
    </w:p>
    <w:p>
      <w:pPr>
        <w:pStyle w:val="ListBullet"/>
      </w:pPr>
      <w:r>
        <w:t>#145 Сабріна Разгон</w:t>
      </w:r>
    </w:p>
    <w:p>
      <w:pPr>
        <w:pStyle w:val="ListBullet"/>
      </w:pPr>
      <w:r>
        <w:t>#129 Вероніка Мартинюк</w:t>
      </w:r>
    </w:p>
    <w:p>
      <w:pPr>
        <w:pStyle w:val="ListBullet"/>
      </w:pPr>
      <w:r>
        <w:t>#107 Анна Зізкун</w:t>
      </w:r>
    </w:p>
    <w:p>
      <w:pPr>
        <w:pStyle w:val="ListBullet"/>
      </w:pPr>
      <w:r>
        <w:t>#102 Дар`я Демченко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395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309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292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338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306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293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238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261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205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145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129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107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102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314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164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120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116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322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106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104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315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276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256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239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</w:tbl>
    <w:p/>
    <w:p>
      <w:pPr>
        <w:pStyle w:val="Heading2"/>
      </w:pPr>
      <w:r>
        <w:t>Півфінал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Шаповалова Тетяна</w:t>
      </w:r>
    </w:p>
    <w:p>
      <w:pPr>
        <w:spacing w:before="0" w:after="0"/>
      </w:pPr>
      <w:r>
        <w:t>B - KATiA (Чернігів)</w:t>
      </w:r>
    </w:p>
    <w:p>
      <w:pPr>
        <w:spacing w:before="0" w:after="0"/>
      </w:pPr>
      <w:r>
        <w:t>C - Альона Міщенко</w:t>
      </w:r>
    </w:p>
    <w:p>
      <w:pPr>
        <w:spacing w:before="0" w:after="0"/>
      </w:pPr>
      <w:r>
        <w:t>D - Дар`я Алексашина</w:t>
      </w:r>
    </w:p>
    <w:p>
      <w:pPr>
        <w:spacing w:before="0" w:after="0"/>
      </w:pPr>
      <w:r>
        <w:t>E - Сидорцова Яна</w:t>
      </w:r>
    </w:p>
    <w:p>
      <w:pPr>
        <w:spacing w:after="120"/>
      </w:pPr>
    </w:p>
    <w:p>
      <w:r>
        <w:t>В наступне коло пройшли:</w:t>
      </w:r>
    </w:p>
    <w:p>
      <w:pPr>
        <w:pStyle w:val="ListBullet"/>
      </w:pPr>
      <w:r>
        <w:t>#338 Орина Силенко</w:t>
      </w:r>
    </w:p>
    <w:p>
      <w:pPr>
        <w:pStyle w:val="ListBullet"/>
      </w:pPr>
      <w:r>
        <w:t>#293 Олександра Гірченко</w:t>
      </w:r>
    </w:p>
    <w:p>
      <w:pPr>
        <w:pStyle w:val="ListBullet"/>
      </w:pPr>
      <w:r>
        <w:t>#261 Мария Машкина</w:t>
      </w:r>
    </w:p>
    <w:p>
      <w:pPr>
        <w:pStyle w:val="ListBullet"/>
      </w:pPr>
      <w:r>
        <w:t>#309 Марія Катяш</w:t>
      </w:r>
    </w:p>
    <w:p>
      <w:pPr>
        <w:pStyle w:val="ListBullet"/>
      </w:pPr>
      <w:r>
        <w:t>#306 Вероника Ивченко</w:t>
      </w:r>
    </w:p>
    <w:p>
      <w:pPr>
        <w:pStyle w:val="ListBullet"/>
      </w:pPr>
      <w:r>
        <w:t>#292 Анастасія Верьовкіна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338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293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261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309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306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292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395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205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102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238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145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129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107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</w:tbl>
    <w:p/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Шаповалова Тетяна</w:t>
      </w:r>
    </w:p>
    <w:p>
      <w:pPr>
        <w:spacing w:before="0" w:after="0"/>
      </w:pPr>
      <w:r>
        <w:t>B - KATiA (Чернігів)</w:t>
      </w:r>
    </w:p>
    <w:p>
      <w:pPr>
        <w:spacing w:before="0" w:after="0"/>
      </w:pPr>
      <w:r>
        <w:t>C - Альона Міщенко</w:t>
      </w:r>
    </w:p>
    <w:p>
      <w:pPr>
        <w:spacing w:before="0" w:after="0"/>
      </w:pPr>
      <w:r>
        <w:t>D - Дар`я Алексашина</w:t>
      </w:r>
    </w:p>
    <w:p>
      <w:pPr>
        <w:spacing w:before="0" w:after="0"/>
      </w:pPr>
      <w:r>
        <w:t>E - Сидорцова Яна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#309 Марія Катяш - 1 місце</w:t>
      </w:r>
    </w:p>
    <w:p>
      <w:pPr>
        <w:pStyle w:val="ListNumber"/>
      </w:pPr>
      <w:r>
        <w:t>#292 Анастасія Верьовкіна - 2 місце</w:t>
      </w:r>
    </w:p>
    <w:p>
      <w:pPr>
        <w:pStyle w:val="ListNumber"/>
      </w:pPr>
      <w:r>
        <w:t>#261 Мария Машкина - 3 місце</w:t>
      </w:r>
    </w:p>
    <w:p>
      <w:pPr>
        <w:pStyle w:val="ListNumber"/>
      </w:pPr>
      <w:r>
        <w:t>#293 Олександра Гірченко - 4 місце</w:t>
      </w:r>
    </w:p>
    <w:p>
      <w:pPr>
        <w:pStyle w:val="ListNumber"/>
      </w:pPr>
      <w:r>
        <w:t>#338 Орина Силенко - 5 місце</w:t>
      </w:r>
    </w:p>
    <w:p>
      <w:pPr>
        <w:pStyle w:val="ListNumber"/>
      </w:pPr>
      <w:r>
        <w:t>#306 Вероника Ивченко - 6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309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292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261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293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338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306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